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D78ED" w14:textId="7B75B8B4" w:rsidR="004A5060" w:rsidRDefault="00083D0C" w:rsidP="00C63D5F">
      <w:pPr>
        <w:ind w:leftChars="200" w:left="420"/>
        <w:rPr>
          <w:rFonts w:ascii="仿宋_GB2312" w:eastAsia="仿宋_GB2312" w:hAnsi="Adobe 仿宋 Std R"/>
          <w:color w:val="000000"/>
          <w:kern w:val="0"/>
          <w:sz w:val="20"/>
          <w:szCs w:val="28"/>
          <w:shd w:val="clear" w:color="auto" w:fill="FFFFFF"/>
        </w:rPr>
      </w:pPr>
      <w:r>
        <w:rPr>
          <w:rFonts w:ascii="方正姚体" w:eastAsia="方正姚体" w:hAnsi="楷体" w:hint="eastAsia"/>
          <w:b/>
          <w:color w:val="000000"/>
          <w:kern w:val="0"/>
          <w:szCs w:val="21"/>
          <w:shd w:val="clear" w:color="auto" w:fill="FFFFFF"/>
        </w:rPr>
        <w:t>[个人简介]</w:t>
      </w:r>
    </w:p>
    <w:p w14:paraId="1815603D" w14:textId="5555C0AE" w:rsidR="00A24449" w:rsidRDefault="00A24449" w:rsidP="00C63D5F">
      <w:pPr>
        <w:spacing w:line="400" w:lineRule="exact"/>
        <w:ind w:firstLineChars="200" w:firstLine="420"/>
        <w:rPr>
          <w:rFonts w:ascii="黑体" w:eastAsia="黑体" w:hAnsi="黑体"/>
          <w:color w:val="000000"/>
          <w:kern w:val="0"/>
          <w:szCs w:val="21"/>
          <w:shd w:val="clear" w:color="auto" w:fill="FFFFFF"/>
        </w:rPr>
      </w:pPr>
      <w:r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常晓旭，女，汉族，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 xml:space="preserve"> </w:t>
      </w:r>
      <w:r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1</w:t>
      </w:r>
      <w:r w:rsidRPr="00B34AC9">
        <w:rPr>
          <w:rFonts w:ascii="黑体" w:eastAsia="黑体" w:hAnsi="黑体"/>
          <w:color w:val="000000"/>
          <w:kern w:val="0"/>
          <w:szCs w:val="21"/>
          <w:shd w:val="clear" w:color="auto" w:fill="FFFFFF"/>
        </w:rPr>
        <w:t>997</w:t>
      </w:r>
      <w:r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年8月出生，</w:t>
      </w:r>
      <w:r w:rsidR="00402204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中共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党员，</w:t>
      </w:r>
      <w:r w:rsidR="006215FB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东南大学建筑学院风景园林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专业1</w:t>
      </w:r>
      <w:r w:rsidR="00083D0C" w:rsidRPr="00B34AC9">
        <w:rPr>
          <w:rFonts w:ascii="黑体" w:eastAsia="黑体" w:hAnsi="黑体"/>
          <w:color w:val="000000"/>
          <w:kern w:val="0"/>
          <w:szCs w:val="21"/>
          <w:shd w:val="clear" w:color="auto" w:fill="FFFFFF"/>
        </w:rPr>
        <w:t>5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级学生</w:t>
      </w:r>
      <w:r w:rsidR="006215FB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。曾获东南大学</w:t>
      </w:r>
      <w:r w:rsidR="006C1205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校长奖学金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；</w:t>
      </w:r>
      <w:r w:rsidR="004A5060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北林国际花园建造节三等奖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，</w:t>
      </w:r>
      <w:r w:rsidR="004A5060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东南大学结构竞赛三等奖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；东南大学</w:t>
      </w:r>
      <w:r w:rsidR="004A5060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优秀学生干部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，</w:t>
      </w:r>
      <w:r w:rsidR="00AC6A47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“五四表彰”</w:t>
      </w:r>
      <w:r w:rsidR="004A5060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优秀团干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，</w:t>
      </w:r>
      <w:r w:rsidR="006215FB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社会工作优秀奖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，</w:t>
      </w:r>
      <w:r w:rsidR="004A5060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中国扶贫基金会“先锋行动家”称号等荣誉</w:t>
      </w:r>
      <w:r w:rsidR="00083D0C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称号</w:t>
      </w:r>
      <w:r w:rsidR="004A5060" w:rsidRPr="00B34AC9">
        <w:rPr>
          <w:rFonts w:ascii="黑体" w:eastAsia="黑体" w:hAnsi="黑体" w:hint="eastAsia"/>
          <w:color w:val="000000"/>
          <w:kern w:val="0"/>
          <w:szCs w:val="21"/>
          <w:shd w:val="clear" w:color="auto" w:fill="FFFFFF"/>
        </w:rPr>
        <w:t>。</w:t>
      </w:r>
    </w:p>
    <w:p w14:paraId="55CDAA34" w14:textId="77777777" w:rsidR="00B34AC9" w:rsidRPr="00B34AC9" w:rsidRDefault="00B34AC9" w:rsidP="002129DC">
      <w:pPr>
        <w:rPr>
          <w:rFonts w:ascii="黑体" w:eastAsia="黑体" w:hAnsi="黑体"/>
          <w:color w:val="000000"/>
          <w:kern w:val="0"/>
          <w:szCs w:val="21"/>
          <w:shd w:val="clear" w:color="auto" w:fill="FFFFFF"/>
        </w:rPr>
      </w:pPr>
    </w:p>
    <w:p w14:paraId="79B59673" w14:textId="56496DAA" w:rsidR="00C569B2" w:rsidRPr="00B34AC9" w:rsidRDefault="00466713" w:rsidP="001E792B">
      <w:pPr>
        <w:jc w:val="center"/>
        <w:rPr>
          <w:rFonts w:ascii="黑体" w:eastAsia="黑体" w:hAnsi="黑体"/>
          <w:b/>
          <w:color w:val="000000"/>
          <w:kern w:val="0"/>
          <w:sz w:val="36"/>
          <w:szCs w:val="28"/>
          <w:shd w:val="clear" w:color="auto" w:fill="FFFFFF"/>
        </w:rPr>
      </w:pPr>
      <w:r>
        <w:rPr>
          <w:rFonts w:ascii="黑体" w:eastAsia="黑体" w:hAnsi="黑体" w:hint="eastAsia"/>
          <w:b/>
          <w:color w:val="000000"/>
          <w:kern w:val="0"/>
          <w:sz w:val="36"/>
          <w:szCs w:val="28"/>
          <w:shd w:val="clear" w:color="auto" w:fill="FFFFFF"/>
        </w:rPr>
        <w:t>不完美三面，筑</w:t>
      </w:r>
      <w:r w:rsidR="009F0693" w:rsidRPr="00B34AC9">
        <w:rPr>
          <w:rFonts w:ascii="黑体" w:eastAsia="黑体" w:hAnsi="黑体" w:hint="eastAsia"/>
          <w:b/>
          <w:color w:val="000000"/>
          <w:kern w:val="0"/>
          <w:sz w:val="36"/>
          <w:szCs w:val="28"/>
          <w:shd w:val="clear" w:color="auto" w:fill="FFFFFF"/>
        </w:rPr>
        <w:t>至善</w:t>
      </w:r>
      <w:r w:rsidR="00741748" w:rsidRPr="00B34AC9">
        <w:rPr>
          <w:rFonts w:ascii="黑体" w:eastAsia="黑体" w:hAnsi="黑体" w:hint="eastAsia"/>
          <w:b/>
          <w:color w:val="000000"/>
          <w:kern w:val="0"/>
          <w:sz w:val="36"/>
          <w:szCs w:val="28"/>
          <w:shd w:val="clear" w:color="auto" w:fill="FFFFFF"/>
        </w:rPr>
        <w:t>一心</w:t>
      </w:r>
    </w:p>
    <w:p w14:paraId="562D9241" w14:textId="69ABFE8E" w:rsidR="00C51C6A" w:rsidRPr="00B34AC9" w:rsidRDefault="00C569B2" w:rsidP="001E792B">
      <w:pPr>
        <w:jc w:val="center"/>
        <w:rPr>
          <w:rFonts w:ascii="楷体" w:eastAsia="楷体" w:hAnsi="楷体"/>
          <w:color w:val="000000"/>
          <w:kern w:val="0"/>
          <w:sz w:val="28"/>
          <w:szCs w:val="28"/>
          <w:shd w:val="clear" w:color="auto" w:fill="FFFFFF"/>
        </w:rPr>
      </w:pPr>
      <w:bookmarkStart w:id="0" w:name="_Hlk529830355"/>
      <w:r w:rsidRPr="00B34AC9">
        <w:rPr>
          <w:rFonts w:ascii="楷体" w:eastAsia="楷体" w:hAnsi="楷体" w:hint="eastAsia"/>
          <w:color w:val="000000"/>
          <w:kern w:val="0"/>
          <w:sz w:val="28"/>
          <w:szCs w:val="28"/>
          <w:shd w:val="clear" w:color="auto" w:fill="FFFFFF"/>
        </w:rPr>
        <w:t>建筑学院 常晓旭</w:t>
      </w:r>
    </w:p>
    <w:bookmarkEnd w:id="0"/>
    <w:p w14:paraId="06516F72" w14:textId="77777777" w:rsidR="00C569B2" w:rsidRDefault="00C569B2" w:rsidP="001E792B">
      <w:pPr>
        <w:jc w:val="center"/>
        <w:rPr>
          <w:rFonts w:ascii="宋体" w:hAnsi="宋体"/>
          <w:color w:val="000000"/>
          <w:kern w:val="0"/>
          <w:szCs w:val="28"/>
          <w:shd w:val="clear" w:color="auto" w:fill="FFFFFF"/>
        </w:rPr>
      </w:pPr>
    </w:p>
    <w:p w14:paraId="64F08368" w14:textId="0E658C58" w:rsidR="00C63D5F" w:rsidRDefault="00C569B2" w:rsidP="00C63D5F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bookmarkStart w:id="1" w:name="_Hlk529830303"/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毛遂自荐组织委，</w:t>
      </w:r>
      <w:r w:rsidR="00C51C6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半路出家团支书</w:t>
      </w:r>
      <w:r w:rsid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，党团工作牵线人，平易近人集体</w:t>
      </w:r>
      <w:proofErr w:type="gramStart"/>
      <w:r w:rsid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仆</w:t>
      </w:r>
      <w:proofErr w:type="gramEnd"/>
      <w:r w:rsid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</w:p>
    <w:p w14:paraId="21294A85" w14:textId="254B83C5" w:rsidR="009F0693" w:rsidRPr="00C63D5F" w:rsidRDefault="00C63D5F" w:rsidP="00C63D5F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这四句话是我对自己三年多大学生活学生工作的</w:t>
      </w:r>
      <w:r w:rsidR="00771E2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总结。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从一名</w:t>
      </w:r>
      <w:r>
        <w:rPr>
          <w:rFonts w:ascii="宋体" w:hAnsi="宋体"/>
          <w:color w:val="000000"/>
          <w:kern w:val="0"/>
          <w:szCs w:val="28"/>
          <w:shd w:val="clear" w:color="auto" w:fill="FFFFFF"/>
        </w:rPr>
        <w:t>坚定信仰的</w:t>
      </w:r>
      <w:r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中共党员</w:t>
      </w:r>
      <w:bookmarkStart w:id="2" w:name="_Hlk529830317"/>
      <w:bookmarkEnd w:id="1"/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到</w:t>
      </w:r>
      <w:r w:rsidR="009B32F3"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0</w:t>
      </w:r>
      <w:r w:rsidR="009B32F3" w:rsidRPr="00C63D5F">
        <w:rPr>
          <w:rFonts w:ascii="宋体" w:hAnsi="宋体"/>
          <w:color w:val="000000"/>
          <w:kern w:val="0"/>
          <w:szCs w:val="28"/>
          <w:shd w:val="clear" w:color="auto" w:fill="FFFFFF"/>
        </w:rPr>
        <w:t>15151</w:t>
      </w:r>
      <w:r w:rsidR="009B32F3"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团支部的团支书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再到</w:t>
      </w:r>
      <w:r w:rsidR="001E792B"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建筑学院低年级党支部的组织委员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，一年多来我</w:t>
      </w:r>
      <w:r>
        <w:rPr>
          <w:rFonts w:ascii="宋体" w:hAnsi="宋体"/>
          <w:color w:val="000000"/>
          <w:kern w:val="0"/>
          <w:szCs w:val="28"/>
          <w:shd w:val="clear" w:color="auto" w:fill="FFFFFF"/>
        </w:rPr>
        <w:t>切换三重身份</w:t>
      </w:r>
      <w:r w:rsidR="001E792B"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在党支部、团支部与</w:t>
      </w:r>
      <w:r w:rsidR="009F0693"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青年群体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中</w:t>
      </w:r>
      <w:r w:rsidR="001E792B"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游走沟通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，用</w:t>
      </w:r>
      <w:r w:rsidRPr="00C63D5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一颗追求至善的心</w:t>
      </w:r>
      <w:r w:rsidR="0046671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，磨练</w:t>
      </w:r>
      <w:r w:rsidR="00466713">
        <w:rPr>
          <w:rFonts w:ascii="宋体" w:hAnsi="宋体"/>
          <w:color w:val="000000"/>
          <w:kern w:val="0"/>
          <w:szCs w:val="28"/>
          <w:shd w:val="clear" w:color="auto" w:fill="FFFFFF"/>
        </w:rPr>
        <w:t>着那个曾经</w:t>
      </w:r>
      <w:r w:rsidR="0046671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并</w:t>
      </w:r>
      <w:r w:rsidR="00466713">
        <w:rPr>
          <w:rFonts w:ascii="宋体" w:hAnsi="宋体"/>
          <w:color w:val="000000"/>
          <w:kern w:val="0"/>
          <w:szCs w:val="28"/>
          <w:shd w:val="clear" w:color="auto" w:fill="FFFFFF"/>
        </w:rPr>
        <w:t>不完美的</w:t>
      </w:r>
      <w:r w:rsidR="0046671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三面</w:t>
      </w:r>
      <w:r w:rsidR="00466713">
        <w:rPr>
          <w:rFonts w:ascii="宋体" w:hAnsi="宋体"/>
          <w:color w:val="000000"/>
          <w:kern w:val="0"/>
          <w:szCs w:val="28"/>
          <w:shd w:val="clear" w:color="auto" w:fill="FFFFFF"/>
        </w:rPr>
        <w:t>的我。</w:t>
      </w:r>
    </w:p>
    <w:bookmarkEnd w:id="2"/>
    <w:p w14:paraId="6BF1C91C" w14:textId="77777777" w:rsidR="00CD0153" w:rsidRDefault="00CD0153" w:rsidP="001E792B">
      <w:pPr>
        <w:rPr>
          <w:rFonts w:ascii="宋体" w:hAnsi="宋体"/>
          <w:color w:val="000000"/>
          <w:kern w:val="0"/>
          <w:szCs w:val="28"/>
          <w:shd w:val="clear" w:color="auto" w:fill="FFFFFF"/>
        </w:rPr>
      </w:pPr>
    </w:p>
    <w:p w14:paraId="50C50BF1" w14:textId="22C8E454" w:rsidR="002129DC" w:rsidRPr="00403849" w:rsidRDefault="005C5855" w:rsidP="00403849">
      <w:pPr>
        <w:jc w:val="center"/>
        <w:rPr>
          <w:rFonts w:ascii="楷体" w:eastAsia="楷体" w:hAnsi="楷体"/>
          <w:b/>
          <w:color w:val="000000"/>
          <w:kern w:val="0"/>
          <w:sz w:val="28"/>
          <w:szCs w:val="28"/>
          <w:shd w:val="clear" w:color="auto" w:fill="FFFFFF"/>
        </w:rPr>
      </w:pPr>
      <w:r w:rsidRPr="002129DC"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光鲜</w:t>
      </w:r>
      <w:r w:rsidR="00CA06E5" w:rsidRPr="002129DC"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面子与</w:t>
      </w:r>
      <w:r w:rsidRPr="002129DC"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细腻</w:t>
      </w:r>
      <w:r w:rsidR="00466713"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里子</w:t>
      </w:r>
    </w:p>
    <w:p w14:paraId="2610DCA8" w14:textId="4D1F1453" w:rsidR="009B32F3" w:rsidRDefault="00466713" w:rsidP="00967333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我从不认为自己</w:t>
      </w:r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是一个有天赋的学生干部，如果有优点，那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就</w:t>
      </w:r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是平易近人的性格与不厌其烦的耐心，维护着“光鲜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亮丽</w:t>
      </w:r>
      <w:r w:rsidRPr="00967333">
        <w:rPr>
          <w:rFonts w:ascii="宋体" w:hAnsi="宋体"/>
          <w:color w:val="000000"/>
          <w:kern w:val="0"/>
          <w:szCs w:val="28"/>
          <w:shd w:val="clear" w:color="auto" w:fill="FFFFFF"/>
        </w:rPr>
        <w:t>的</w:t>
      </w:r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面子与细腻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柔软</w:t>
      </w:r>
      <w:r w:rsidRPr="00967333">
        <w:rPr>
          <w:rFonts w:ascii="宋体" w:hAnsi="宋体"/>
          <w:color w:val="000000"/>
          <w:kern w:val="0"/>
          <w:szCs w:val="28"/>
          <w:shd w:val="clear" w:color="auto" w:fill="FFFFFF"/>
        </w:rPr>
        <w:t>的</w:t>
      </w:r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里子”，</w:t>
      </w:r>
      <w:r w:rsidR="009B32F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这是我作为团支部建设第一责任人的执着坚守。</w:t>
      </w:r>
    </w:p>
    <w:p w14:paraId="3CF7ABD7" w14:textId="30B36DCE" w:rsidR="00364D26" w:rsidRDefault="00466713" w:rsidP="00967333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我追求集体面子的光鲜亮丽</w:t>
      </w:r>
      <w:r w:rsidR="00364D2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，干净整洁，这是我们对外的尊严。</w:t>
      </w:r>
    </w:p>
    <w:p w14:paraId="0EB5D82E" w14:textId="159C529D" w:rsidR="00BB7168" w:rsidRPr="00BB7168" w:rsidRDefault="00466713" w:rsidP="001F78B1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组织支部</w:t>
      </w:r>
      <w:r w:rsidR="00ED2B5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活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动，</w:t>
      </w:r>
      <w:r w:rsidR="00BB716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投身磐石计划，砥砺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志愿</w:t>
      </w:r>
      <w:r w:rsidR="00BB716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活动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BB716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参与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集体答辩，样样精品，是我在追求集体光鲜的面子。</w:t>
      </w:r>
      <w:proofErr w:type="gramStart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行海丝遗</w:t>
      </w:r>
      <w:proofErr w:type="gramEnd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路，扬文明互鉴</w:t>
      </w:r>
      <w:proofErr w:type="gramStart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”</w:t>
      </w:r>
      <w:proofErr w:type="gramEnd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磐石计划，我们</w:t>
      </w:r>
      <w:r w:rsidR="001F78B1">
        <w:rPr>
          <w:rFonts w:ascii="宋体" w:hAnsi="宋体" w:hint="eastAsia"/>
          <w:kern w:val="0"/>
          <w:szCs w:val="28"/>
          <w:shd w:val="clear" w:color="auto" w:fill="FFFFFF"/>
        </w:rPr>
        <w:t>相应</w:t>
      </w:r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十九大“做一带一路积极</w:t>
      </w:r>
      <w:proofErr w:type="gramStart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践行</w:t>
      </w:r>
      <w:proofErr w:type="gramEnd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者”的号召，设计文</w:t>
      </w:r>
      <w:proofErr w:type="gramStart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创产品</w:t>
      </w:r>
      <w:proofErr w:type="gramEnd"/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新解海上丝绸之路精神，</w:t>
      </w:r>
      <w:r w:rsidR="00333551">
        <w:rPr>
          <w:rFonts w:ascii="宋体" w:hAnsi="宋体" w:hint="eastAsia"/>
          <w:kern w:val="0"/>
          <w:szCs w:val="28"/>
          <w:shd w:val="clear" w:color="auto" w:fill="FFFFFF"/>
        </w:rPr>
        <w:t>实地宣讲</w:t>
      </w:r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弘扬</w:t>
      </w:r>
      <w:r w:rsidR="00963909" w:rsidRPr="00333551">
        <w:rPr>
          <w:rFonts w:ascii="宋体" w:hAnsi="宋体" w:hint="eastAsia"/>
          <w:kern w:val="0"/>
          <w:szCs w:val="28"/>
          <w:shd w:val="clear" w:color="auto" w:fill="FFFFFF"/>
        </w:rPr>
        <w:t>丝绸之路</w:t>
      </w:r>
      <w:r w:rsidR="00963909">
        <w:rPr>
          <w:rFonts w:ascii="宋体" w:hAnsi="宋体" w:hint="eastAsia"/>
          <w:kern w:val="0"/>
          <w:szCs w:val="28"/>
          <w:shd w:val="clear" w:color="auto" w:fill="FFFFFF"/>
        </w:rPr>
        <w:t>文化，</w:t>
      </w:r>
      <w:r w:rsidR="00963909">
        <w:rPr>
          <w:rFonts w:ascii="宋体" w:hAnsi="宋体" w:cs="宋体" w:hint="eastAsia"/>
        </w:rPr>
        <w:t>考察海上丝绸之路遗留的物质文化遗产，体悟丝绸之路承载沿途各国发展繁荣梦想的伟大情怀，为传承“一带一路”历史文化</w:t>
      </w:r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贡献自己的力量</w:t>
      </w:r>
      <w:r w:rsidR="00963909">
        <w:rPr>
          <w:rFonts w:ascii="宋体" w:hAnsi="宋体" w:hint="eastAsia"/>
          <w:kern w:val="0"/>
          <w:szCs w:val="28"/>
          <w:shd w:val="clear" w:color="auto" w:fill="FFFFFF"/>
        </w:rPr>
        <w:t>。磐石计划</w:t>
      </w:r>
      <w:r w:rsidR="00333551" w:rsidRPr="00333551">
        <w:rPr>
          <w:rFonts w:ascii="宋体" w:hAnsi="宋体"/>
          <w:kern w:val="0"/>
          <w:szCs w:val="28"/>
          <w:shd w:val="clear" w:color="auto" w:fill="FFFFFF"/>
        </w:rPr>
        <w:t>获得了</w:t>
      </w:r>
      <w:r w:rsidR="00333551" w:rsidRPr="00333551">
        <w:rPr>
          <w:rFonts w:ascii="宋体" w:hAnsi="宋体" w:hint="eastAsia"/>
          <w:kern w:val="0"/>
          <w:szCs w:val="28"/>
          <w:shd w:val="clear" w:color="auto" w:fill="FFFFFF"/>
        </w:rPr>
        <w:t>2017年“磐石计划”优秀团日活动荣誉。</w:t>
      </w:r>
      <w:r w:rsidR="005F19B4" w:rsidRP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第三届国际数字景观研讨会</w:t>
      </w:r>
      <w:r w:rsidR="005F19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proofErr w:type="gramStart"/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幕后</w:t>
      </w:r>
      <w:r w:rsidR="005F19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是</w:t>
      </w:r>
      <w:proofErr w:type="gramEnd"/>
      <w:r w:rsidR="005F19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我们支部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志愿者的</w:t>
      </w:r>
      <w:r w:rsidR="005F19B4">
        <w:rPr>
          <w:rFonts w:ascii="Arial" w:hAnsi="Arial" w:cs="Arial"/>
          <w:color w:val="333333"/>
          <w:szCs w:val="21"/>
        </w:rPr>
        <w:t>同心协力</w:t>
      </w:r>
      <w:r w:rsidR="005F19B4">
        <w:rPr>
          <w:rFonts w:ascii="Arial" w:hAnsi="Arial" w:cs="Arial" w:hint="eastAsia"/>
          <w:color w:val="333333"/>
          <w:szCs w:val="21"/>
        </w:rPr>
        <w:t>、</w:t>
      </w:r>
      <w:r w:rsidR="005F19B4" w:rsidRP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踏实工作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。我与班委协作，组织安排</w:t>
      </w:r>
      <w:r w:rsidR="00303CD4" w:rsidRP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同学</w:t>
      </w:r>
      <w:r w:rsid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参与其中</w:t>
      </w:r>
      <w:r w:rsidR="00010A3C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  <w:r w:rsidR="005F19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策展，注册，后勤样样能干；</w:t>
      </w:r>
      <w:r w:rsidR="00ED2B5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前工院、中大院、逸夫楼，</w:t>
      </w:r>
      <w:r w:rsidR="005F19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处处生辉。</w:t>
      </w:r>
      <w:r w:rsidR="00C52F1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集体</w:t>
      </w:r>
      <w:r w:rsidR="00ED2B5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不计得失，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笑容与汗水同在。我们</w:t>
      </w:r>
      <w:r w:rsidR="00ED2B52" w:rsidRP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的</w:t>
      </w:r>
      <w:r w:rsidR="005F19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精诚合作</w:t>
      </w:r>
      <w:r w:rsidR="00ED2B52" w:rsidRPr="00303CD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赢得了会议执行负责人的肯定与赞扬。</w:t>
      </w:r>
      <w:r w:rsidR="00ED2B5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“国旗团支部”</w:t>
      </w:r>
      <w:r w:rsidR="0069520B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答辩</w:t>
      </w:r>
      <w:r w:rsidR="0035034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B941D0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我们展现出众志成城，凝聚团结</w:t>
      </w:r>
      <w:r w:rsidR="0069520B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的精神面貌</w:t>
      </w:r>
      <w:r w:rsidR="00B941D0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。我与支部同学仔细斟酌每一页PPT的内容与版面，反复推敲</w:t>
      </w:r>
      <w:r w:rsid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每</w:t>
      </w:r>
      <w:r w:rsidR="00B941D0" w:rsidRPr="00B941D0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一</w:t>
      </w:r>
      <w:r w:rsid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句班歌歌词的用词与含义</w:t>
      </w:r>
      <w:r w:rsidR="00B941D0" w:rsidRPr="00B941D0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精心挑选每个环节的道具与场景</w:t>
      </w:r>
      <w:r w:rsidR="00D40CB4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……</w:t>
      </w:r>
      <w:r w:rsidR="00AE2117" w:rsidRP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所有人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内心都凝</w:t>
      </w:r>
      <w:r w:rsidR="00AE2117" w:rsidRP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有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相同的信念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A423DA" w:rsidRP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前前后后</w:t>
      </w:r>
      <w:r w:rsidR="00E22925" w:rsidRP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全体成员</w:t>
      </w:r>
      <w:r w:rsidR="00A423DA" w:rsidRP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四次</w:t>
      </w:r>
      <w:r w:rsid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从</w:t>
      </w:r>
      <w:r w:rsidR="00A423DA" w:rsidRP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四牌楼校区到九龙湖校区</w:t>
      </w:r>
      <w:r w:rsid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A423DA" w:rsidRP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不畏风雨</w:t>
      </w:r>
      <w:r w:rsidR="00E2292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精彩</w:t>
      </w:r>
      <w:r w:rsidR="00A423DA" w:rsidRP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展示</w:t>
      </w:r>
      <w:r w:rsidR="001F78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 xml:space="preserve"> </w:t>
      </w:r>
      <w:r w:rsidR="00CD015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“国旗团支部”，是我们实至名归。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“国旗团支部”携手“国旗护卫队”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国庆</w:t>
      </w:r>
      <w:r w:rsidR="001F78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特别升旗活动，我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组织支部所有留校同学参与</w:t>
      </w:r>
      <w:r w:rsidR="001F78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二十余为同学清晨在国旗下肃立，支部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代表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飒爽扬旗，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支部同学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齐唱国歌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凝视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国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旗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。活动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吸引到众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lastRenderedPageBreak/>
        <w:t>多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院内同学</w:t>
      </w:r>
      <w:r w:rsidR="00F10F4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和</w:t>
      </w:r>
      <w:proofErr w:type="gramStart"/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市民静驻凝望</w:t>
      </w:r>
      <w:proofErr w:type="gramEnd"/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proofErr w:type="gramStart"/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参与</w:t>
      </w:r>
      <w:proofErr w:type="gramEnd"/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爱国情的洗礼。</w:t>
      </w:r>
    </w:p>
    <w:p w14:paraId="5CB95814" w14:textId="77777777" w:rsidR="00364D26" w:rsidRPr="003C7EFA" w:rsidRDefault="00364D26" w:rsidP="00967333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我维护集体里子的细腻温情，底蕴深厚，这是我们对内的福利。</w:t>
      </w:r>
    </w:p>
    <w:p w14:paraId="633D7031" w14:textId="2C03E72E" w:rsidR="00BF7BE2" w:rsidRPr="00AE2117" w:rsidRDefault="00CD0153" w:rsidP="00967333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团支书</w:t>
      </w:r>
      <w:r w:rsidR="00CA06E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“新</w:t>
      </w:r>
      <w:r w:rsidR="000D1DA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‘</w:t>
      </w:r>
      <w:r w:rsidR="00CA06E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官</w:t>
      </w:r>
      <w:r w:rsidR="000D1DA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’</w:t>
      </w:r>
      <w:r w:rsidR="00CA06E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上任”，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</w:t>
      </w:r>
      <w:r w:rsidR="00CA06E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没有三把火，却少不了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有灵活而完备的日常中的</w:t>
      </w:r>
      <w:r w:rsidR="00CA06E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三道温情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，情真意切，让里子热热乎乎</w:t>
      </w:r>
      <w:r w:rsidR="00A423DA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，成员团结紧密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  <w:r w:rsidR="000D1DA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会议不是只有单调</w:t>
      </w:r>
      <w:r w:rsidR="00914D4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的形式。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我与班长发起，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在支部会议上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发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给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每位班级成员寄语明信片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感恩大家为集体或社会的付出，欣赏大家在工作学习中的亮点，祝福大家在今后生活中的顺意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前行</w:t>
      </w:r>
      <w:r w:rsidR="006D2C2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  <w:r w:rsidR="00914D4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佳节必须有团聚共庆的欢乐。</w:t>
      </w:r>
      <w:r w:rsidR="000D1DA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端午</w:t>
      </w:r>
      <w:r w:rsidR="00914D4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的鸭蛋或粽子，</w:t>
      </w:r>
      <w:r w:rsidR="000D1DA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中秋</w:t>
      </w:r>
      <w:r w:rsidR="00914D4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的月饼与明月</w:t>
      </w:r>
      <w:r w:rsidR="000D1DA6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冬至的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礼物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与团聚，</w:t>
      </w:r>
      <w:r w:rsidR="00914D4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众多佳节我献出给集体的心意</w:t>
      </w:r>
      <w:r w:rsidR="00FC59AE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4779E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让求学在外的大家感受到团支部家庭的温暖和陪伴的幸福</w:t>
      </w:r>
      <w:r w:rsidR="00914D4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  <w:r w:rsidR="00FC777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升国旗可以有坚定的陪伴与记录。</w:t>
      </w:r>
      <w:r w:rsidR="005F2BB1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日常升旗是支部庄严的责任，我每周一都会参与成员升旗</w:t>
      </w:r>
      <w:r w:rsidR="00BF7BE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，播放国歌，记录升旗瞬间，传递出对坚守守护国旗责任的赞扬与行为的陪伴，同时</w:t>
      </w:r>
      <w:r w:rsidR="00BF7BE2" w:rsidRPr="00BF7BE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引领支部成员增强爱国情感和国旗意识</w:t>
      </w:r>
      <w:r w:rsidR="00BF7BE2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</w:p>
    <w:p w14:paraId="50EB89C2" w14:textId="77777777" w:rsidR="007450D8" w:rsidRDefault="007450D8" w:rsidP="007450D8">
      <w:pPr>
        <w:rPr>
          <w:rFonts w:ascii="宋体" w:hAnsi="宋体"/>
          <w:color w:val="000000"/>
          <w:kern w:val="0"/>
          <w:szCs w:val="28"/>
          <w:shd w:val="clear" w:color="auto" w:fill="FFFFFF"/>
        </w:rPr>
      </w:pPr>
    </w:p>
    <w:p w14:paraId="43CEA29B" w14:textId="6940EE5F" w:rsidR="00403849" w:rsidRPr="00403849" w:rsidRDefault="00466713" w:rsidP="00403849">
      <w:pPr>
        <w:jc w:val="center"/>
        <w:rPr>
          <w:rFonts w:ascii="楷体" w:eastAsia="楷体" w:hAnsi="楷体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躬行</w:t>
      </w:r>
      <w:r w:rsidR="00C52F13" w:rsidRPr="002129DC"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实践与</w:t>
      </w:r>
      <w:r w:rsidR="00741748" w:rsidRPr="002129DC"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总结</w:t>
      </w:r>
      <w:r>
        <w:rPr>
          <w:rFonts w:ascii="楷体" w:eastAsia="楷体" w:hAnsi="楷体" w:hint="eastAsia"/>
          <w:b/>
          <w:color w:val="000000"/>
          <w:kern w:val="0"/>
          <w:sz w:val="28"/>
          <w:szCs w:val="28"/>
          <w:shd w:val="clear" w:color="auto" w:fill="FFFFFF"/>
        </w:rPr>
        <w:t>反思</w:t>
      </w:r>
    </w:p>
    <w:p w14:paraId="542FF88D" w14:textId="27A56A6C" w:rsidR="00C52F13" w:rsidRPr="00BB7168" w:rsidRDefault="00403849" w:rsidP="00BB7168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我从不认为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自己</w:t>
      </w:r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是一个高觉悟的中共党员，如果有长处，那是孜孜不倦的态度与勤于自省的习惯，</w:t>
      </w:r>
      <w:proofErr w:type="gramStart"/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珍视着</w:t>
      </w:r>
      <w:proofErr w:type="gramEnd"/>
      <w:r w:rsidR="009F069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“前行实践与总结回顾”，</w:t>
      </w:r>
      <w:r w:rsidR="00C52F13" w:rsidRPr="00C52F1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这是我作为党支部</w:t>
      </w:r>
      <w:r w:rsidR="00C52F1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组织委员的自我要求。</w:t>
      </w:r>
    </w:p>
    <w:p w14:paraId="79928328" w14:textId="08722A32" w:rsidR="00C52F13" w:rsidRPr="00BB7168" w:rsidRDefault="00364D26" w:rsidP="00BB7168">
      <w:pPr>
        <w:spacing w:line="400" w:lineRule="exact"/>
        <w:ind w:firstLineChars="202" w:firstLine="424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我坚持参与骨干培训、党日活动，用实践检验真理。</w:t>
      </w:r>
      <w:r w:rsidR="0074174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担任了党支部的组织委员，我</w:t>
      </w:r>
      <w:r w:rsidR="007450D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指导自己的责任比“完成本职工作，参与党内生活”又高了一点。我参加了东南大学2</w:t>
      </w:r>
      <w:r w:rsidR="007450D8">
        <w:rPr>
          <w:rFonts w:ascii="宋体" w:hAnsi="宋体"/>
          <w:color w:val="000000"/>
          <w:kern w:val="0"/>
          <w:szCs w:val="28"/>
          <w:shd w:val="clear" w:color="auto" w:fill="FFFFFF"/>
        </w:rPr>
        <w:t>044</w:t>
      </w:r>
      <w:r w:rsidR="007450D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期青年师生党员骨干培训班，在井冈山实践中探索新知，锤炼党性。在此期间，我积极与身边优秀的同志们交流，参与各类学习活动，提交学习感悟，收获颇多。在2</w:t>
      </w:r>
      <w:r w:rsidR="007450D8">
        <w:rPr>
          <w:rFonts w:ascii="宋体" w:hAnsi="宋体"/>
          <w:color w:val="000000"/>
          <w:kern w:val="0"/>
          <w:szCs w:val="28"/>
          <w:shd w:val="clear" w:color="auto" w:fill="FFFFFF"/>
        </w:rPr>
        <w:t>018</w:t>
      </w:r>
      <w:r w:rsidR="007450D8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年本科生党支部骨干培训中，我担任一组召集人，组织大家学习讨论，总结成果，在学校提供的实践平台上探索前行。</w:t>
      </w:r>
      <w:r w:rsidR="004C401D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我知晓参加这些实践活动是党员骨干的责任和义务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</w:t>
      </w:r>
      <w:r w:rsidR="004C401D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提升自我，</w:t>
      </w:r>
      <w:r w:rsidR="00CF365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为了更好地</w:t>
      </w:r>
      <w:r w:rsidR="004C401D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更带动集体。</w:t>
      </w:r>
    </w:p>
    <w:p w14:paraId="00BBF027" w14:textId="20D7660F" w:rsidR="00687C8A" w:rsidRPr="00AE2117" w:rsidRDefault="00364D26" w:rsidP="001D213F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我积极回顾总结思考，用</w:t>
      </w:r>
      <w:r w:rsidR="00403849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所学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所悟指导实践。</w:t>
      </w:r>
      <w:r w:rsidR="00CF3655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数次经历让我积累了党团活动组织和成果表达的经验，在聚焦乡村发展的“青春热血撒乡村”和关注流动摊贩“城市的角落，流动的盛宴”两次党日活动中，我立足自己的工作，并为活动开展建言献策。在日常党内生活中，我更会</w:t>
      </w:r>
      <w:r w:rsidR="004C401D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总结并反思党支部的建设实践，将所悟所感转化为对党支部建设的建议。</w:t>
      </w:r>
      <w:r w:rsidR="00AE2117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我知道支部实践给我的营养，应再度化为</w:t>
      </w:r>
      <w:r w:rsidR="001D213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党支部发展的力量</w:t>
      </w:r>
      <w:r w:rsidR="001D213F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。</w:t>
      </w:r>
    </w:p>
    <w:p w14:paraId="1929C236" w14:textId="77777777" w:rsidR="0029650F" w:rsidRPr="0029650F" w:rsidRDefault="0029650F" w:rsidP="0029650F">
      <w:pPr>
        <w:spacing w:line="400" w:lineRule="exact"/>
        <w:ind w:firstLineChars="202" w:firstLine="424"/>
        <w:rPr>
          <w:rFonts w:ascii="宋体" w:hAnsi="宋体"/>
          <w:color w:val="000000"/>
          <w:kern w:val="0"/>
          <w:szCs w:val="28"/>
          <w:shd w:val="clear" w:color="auto" w:fill="FFFFFF"/>
        </w:rPr>
      </w:pPr>
    </w:p>
    <w:p w14:paraId="6FB7F0C3" w14:textId="2E63C022" w:rsidR="002129DC" w:rsidRPr="00403849" w:rsidRDefault="004C401D" w:rsidP="00403849">
      <w:pPr>
        <w:jc w:val="center"/>
        <w:rPr>
          <w:rFonts w:ascii="楷体" w:eastAsia="楷体" w:hAnsi="楷体"/>
          <w:b/>
          <w:sz w:val="28"/>
        </w:rPr>
      </w:pPr>
      <w:r w:rsidRPr="00BB7168">
        <w:rPr>
          <w:rFonts w:ascii="楷体" w:eastAsia="楷体" w:hAnsi="楷体" w:hint="eastAsia"/>
          <w:b/>
          <w:sz w:val="28"/>
        </w:rPr>
        <w:t>自我提升与携手共进</w:t>
      </w:r>
    </w:p>
    <w:p w14:paraId="0E4242A0" w14:textId="307D1571" w:rsidR="004C401D" w:rsidRDefault="00403849" w:rsidP="00BB7168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我从不认为</w:t>
      </w: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自己</w:t>
      </w:r>
      <w:r w:rsidR="004C401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是一个影响强的青年领袖，如果有亮点，那是止于至善的追求和无私分享的豁达，</w:t>
      </w:r>
      <w:proofErr w:type="gramStart"/>
      <w:r w:rsidR="004C401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践行着</w:t>
      </w:r>
      <w:proofErr w:type="gramEnd"/>
      <w:r w:rsidR="004C401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“自我提升与携手共进”，</w:t>
      </w:r>
      <w:r w:rsidR="004C401D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这是我作为当代青年的不懈努力。</w:t>
      </w:r>
    </w:p>
    <w:p w14:paraId="31FA3826" w14:textId="77777777" w:rsidR="00364D26" w:rsidRDefault="00364D26" w:rsidP="002129DC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</w:t>
      </w:r>
      <w:proofErr w:type="gramStart"/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权衡着</w:t>
      </w:r>
      <w:proofErr w:type="gramEnd"/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学生工作与自我培养的平衡，维护着自己微弱的光辉。</w:t>
      </w:r>
    </w:p>
    <w:p w14:paraId="333FBA66" w14:textId="3F0A817E" w:rsidR="00741748" w:rsidRDefault="00364D26" w:rsidP="00BB7168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学生工作参与一年，使得我的大学生活繁忙而充实，可我却从未在自我提升上对自己放松要求。专业成绩并不拔尖，但在一年中却也有些提高，排名前2</w:t>
      </w:r>
      <w:r w:rsidRPr="00967333">
        <w:rPr>
          <w:rFonts w:ascii="宋体" w:hAnsi="宋体"/>
          <w:color w:val="000000"/>
          <w:kern w:val="0"/>
          <w:szCs w:val="28"/>
          <w:shd w:val="clear" w:color="auto" w:fill="FFFFFF"/>
        </w:rPr>
        <w:t>0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%。科研方面，我担任了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lastRenderedPageBreak/>
        <w:t>省级SRTP的组长，看重锻炼自己的组织能力和科研意识。</w:t>
      </w:r>
      <w:r w:rsidR="00F6604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作为团队一员参加北林国际花园建造节，荣获三等奖。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暑假我参加了“宁聚青春”大学生进机关实习项目，了解国情</w:t>
      </w:r>
      <w:r w:rsidR="00F6604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社情，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体验机关文化</w:t>
      </w:r>
      <w:r w:rsidR="00F6604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，培养社会责任。</w:t>
      </w:r>
    </w:p>
    <w:p w14:paraId="4BC8AEAC" w14:textId="681890D8" w:rsidR="00F6604D" w:rsidRDefault="00364D26" w:rsidP="00403849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我承担着薪火相传的责任，推动着满天繁星的闪耀。</w:t>
      </w:r>
      <w:bookmarkStart w:id="3" w:name="_GoBack"/>
      <w:bookmarkEnd w:id="3"/>
      <w:r w:rsidR="00F6604D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获得“国旗团支部”荣誉后，迎来新生团支书、班长开展工作前，我参与国团经验分享、新生学生干部培训，把自己的点滴感悟与大家一起分享，携手共进。</w:t>
      </w:r>
    </w:p>
    <w:p w14:paraId="5B1CC2E4" w14:textId="77777777" w:rsidR="0029650F" w:rsidRPr="00967333" w:rsidRDefault="0029650F" w:rsidP="00403849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</w:p>
    <w:p w14:paraId="5F21A009" w14:textId="0154FD6B" w:rsidR="00F6604D" w:rsidRPr="00967333" w:rsidRDefault="00F6604D" w:rsidP="002129DC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止于至善的追求可以弥补不完美的部分缺陷。随着这样的工作推进，</w:t>
      </w:r>
      <w:r w:rsidR="009B32F3"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逐渐发现我的努力大多换来集体成果的丰满，我的收获也大多依附于集体的成绩的提升。于我而言，最大的赞誉莫过于夸奖我的集体风貌昂扬，战斗力强。虽然功劳不全在我，但我清楚这其中有我丝丝缕缕毫不懈怠的努力。</w:t>
      </w:r>
      <w:r w:rsidRPr="00967333">
        <w:rPr>
          <w:rFonts w:ascii="宋体" w:hAnsi="宋体" w:hint="eastAsia"/>
          <w:color w:val="000000"/>
          <w:kern w:val="0"/>
          <w:szCs w:val="28"/>
          <w:shd w:val="clear" w:color="auto" w:fill="FFFFFF"/>
        </w:rPr>
        <w:t>有求至善一心，不完美三面又何妨？</w:t>
      </w:r>
    </w:p>
    <w:p w14:paraId="008C2408" w14:textId="1B4EF2D1" w:rsidR="00083D0C" w:rsidRDefault="00083D0C" w:rsidP="00A24449">
      <w:pPr>
        <w:ind w:firstLineChars="200" w:firstLine="420"/>
        <w:rPr>
          <w:rFonts w:ascii="宋体" w:hAnsi="宋体"/>
          <w:color w:val="000000"/>
          <w:kern w:val="0"/>
          <w:szCs w:val="28"/>
          <w:shd w:val="clear" w:color="auto" w:fill="FFFFFF"/>
        </w:rPr>
      </w:pPr>
    </w:p>
    <w:p w14:paraId="4D07C25D" w14:textId="77777777" w:rsidR="00083D0C" w:rsidRDefault="00083D0C" w:rsidP="00967333">
      <w:pPr>
        <w:spacing w:line="480" w:lineRule="exact"/>
        <w:ind w:firstLineChars="200" w:firstLine="422"/>
        <w:rPr>
          <w:rFonts w:ascii="方正姚体" w:eastAsia="方正姚体" w:hAnsi="楷体"/>
          <w:b/>
          <w:color w:val="000000"/>
          <w:kern w:val="0"/>
          <w:szCs w:val="21"/>
          <w:shd w:val="clear" w:color="auto" w:fill="FFFFFF"/>
        </w:rPr>
      </w:pPr>
      <w:r>
        <w:rPr>
          <w:rFonts w:ascii="方正姚体" w:eastAsia="方正姚体" w:hAnsi="楷体" w:hint="eastAsia"/>
          <w:b/>
          <w:color w:val="000000"/>
          <w:kern w:val="0"/>
          <w:szCs w:val="21"/>
          <w:shd w:val="clear" w:color="auto" w:fill="FFFFFF"/>
        </w:rPr>
        <w:t>[师长点评]</w:t>
      </w:r>
    </w:p>
    <w:p w14:paraId="09181E3F" w14:textId="4E2515D5" w:rsidR="002129DC" w:rsidRDefault="00F6604D" w:rsidP="002129DC">
      <w:pPr>
        <w:spacing w:line="400" w:lineRule="exact"/>
        <w:ind w:firstLine="420"/>
        <w:rPr>
          <w:rFonts w:ascii="宋体" w:hAnsi="宋体" w:cs="宋体"/>
          <w:szCs w:val="21"/>
        </w:rPr>
      </w:pPr>
      <w:r w:rsidRPr="002129DC">
        <w:rPr>
          <w:rFonts w:ascii="仿宋" w:eastAsia="仿宋" w:hAnsi="仿宋" w:hint="eastAsia"/>
          <w:color w:val="000000"/>
          <w:kern w:val="0"/>
          <w:szCs w:val="28"/>
          <w:shd w:val="clear" w:color="auto" w:fill="FFFFFF"/>
        </w:rPr>
        <w:t>常晓旭同学担任团支部团支书和党支部的组织委员，</w:t>
      </w:r>
      <w:r w:rsidR="002129DC" w:rsidRPr="002129DC">
        <w:rPr>
          <w:rFonts w:ascii="仿宋" w:eastAsia="仿宋" w:hAnsi="仿宋" w:hint="eastAsia"/>
          <w:color w:val="000000"/>
          <w:kern w:val="0"/>
          <w:szCs w:val="28"/>
          <w:shd w:val="clear" w:color="auto" w:fill="FFFFFF"/>
        </w:rPr>
        <w:t>工作踏实认真</w:t>
      </w:r>
      <w:r w:rsidR="002129DC">
        <w:rPr>
          <w:rFonts w:ascii="仿宋" w:eastAsia="仿宋" w:hAnsi="仿宋" w:hint="eastAsia"/>
          <w:color w:val="000000"/>
          <w:kern w:val="0"/>
          <w:szCs w:val="28"/>
          <w:shd w:val="clear" w:color="auto" w:fill="FFFFFF"/>
        </w:rPr>
        <w:t>；注重政治素养的提高，思想</w:t>
      </w:r>
      <w:r w:rsidR="002129DC" w:rsidRPr="002129DC">
        <w:rPr>
          <w:rFonts w:ascii="仿宋" w:eastAsia="仿宋" w:hAnsi="仿宋" w:cs="仿宋" w:hint="eastAsia"/>
          <w:szCs w:val="21"/>
        </w:rPr>
        <w:t>上追求进步</w:t>
      </w:r>
      <w:r w:rsidR="002129DC">
        <w:rPr>
          <w:rFonts w:ascii="仿宋" w:eastAsia="仿宋" w:hAnsi="仿宋" w:cs="仿宋" w:hint="eastAsia"/>
          <w:szCs w:val="21"/>
        </w:rPr>
        <w:t>；生活里团结同学，谦和友善；学习上认真努力，积极进取。期待其能够怀揣梦想，继续努力，再创佳绩！</w:t>
      </w:r>
    </w:p>
    <w:p w14:paraId="3EC60056" w14:textId="7716D40C" w:rsidR="00083D0C" w:rsidRPr="000D7FFD" w:rsidRDefault="00967333" w:rsidP="000D7FFD">
      <w:pPr>
        <w:spacing w:line="400" w:lineRule="exact"/>
        <w:jc w:val="right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东南</w:t>
      </w:r>
      <w:r>
        <w:rPr>
          <w:rFonts w:ascii="楷体" w:eastAsia="楷体" w:hAnsi="楷体"/>
          <w:szCs w:val="21"/>
        </w:rPr>
        <w:t>大学</w:t>
      </w:r>
      <w:r w:rsidR="006E5D59">
        <w:rPr>
          <w:rFonts w:ascii="楷体" w:eastAsia="楷体" w:hAnsi="楷体" w:hint="eastAsia"/>
          <w:szCs w:val="21"/>
        </w:rPr>
        <w:t>建筑学院</w:t>
      </w:r>
      <w:r>
        <w:rPr>
          <w:rFonts w:ascii="楷体" w:eastAsia="楷体" w:hAnsi="楷体" w:hint="eastAsia"/>
          <w:szCs w:val="21"/>
        </w:rPr>
        <w:t xml:space="preserve"> </w:t>
      </w:r>
      <w:r w:rsidR="000D7FFD">
        <w:rPr>
          <w:rFonts w:ascii="楷体" w:eastAsia="楷体" w:hAnsi="楷体" w:hint="eastAsia"/>
          <w:szCs w:val="21"/>
        </w:rPr>
        <w:t>副</w:t>
      </w:r>
      <w:r w:rsidR="006E5D59">
        <w:rPr>
          <w:rFonts w:ascii="楷体" w:eastAsia="楷体" w:hAnsi="楷体" w:hint="eastAsia"/>
          <w:szCs w:val="21"/>
        </w:rPr>
        <w:t>教授 李雱</w:t>
      </w:r>
    </w:p>
    <w:sectPr w:rsidR="00083D0C" w:rsidRPr="000D7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090E6" w14:textId="77777777" w:rsidR="007865E8" w:rsidRDefault="007865E8" w:rsidP="00A24449">
      <w:r>
        <w:separator/>
      </w:r>
    </w:p>
  </w:endnote>
  <w:endnote w:type="continuationSeparator" w:id="0">
    <w:p w14:paraId="371A5FC7" w14:textId="77777777" w:rsidR="007865E8" w:rsidRDefault="007865E8" w:rsidP="00A2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dobe 仿宋 Std R">
    <w:altName w:val="华文仿宋"/>
    <w:panose1 w:val="020204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5E181" w14:textId="77777777" w:rsidR="007865E8" w:rsidRDefault="007865E8" w:rsidP="00A24449">
      <w:r>
        <w:separator/>
      </w:r>
    </w:p>
  </w:footnote>
  <w:footnote w:type="continuationSeparator" w:id="0">
    <w:p w14:paraId="5765AEC6" w14:textId="77777777" w:rsidR="007865E8" w:rsidRDefault="007865E8" w:rsidP="00A24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3C5"/>
    <w:rsid w:val="00010A3C"/>
    <w:rsid w:val="00046DC7"/>
    <w:rsid w:val="00083D0C"/>
    <w:rsid w:val="000D1CF4"/>
    <w:rsid w:val="000D1DA6"/>
    <w:rsid w:val="000D7FFD"/>
    <w:rsid w:val="00157676"/>
    <w:rsid w:val="001613C5"/>
    <w:rsid w:val="001C420D"/>
    <w:rsid w:val="001D213F"/>
    <w:rsid w:val="001E792B"/>
    <w:rsid w:val="001F61A0"/>
    <w:rsid w:val="001F78B1"/>
    <w:rsid w:val="002129DC"/>
    <w:rsid w:val="002210A9"/>
    <w:rsid w:val="00233058"/>
    <w:rsid w:val="0029650F"/>
    <w:rsid w:val="002A2B1A"/>
    <w:rsid w:val="00303CD4"/>
    <w:rsid w:val="003104FF"/>
    <w:rsid w:val="00333551"/>
    <w:rsid w:val="00350344"/>
    <w:rsid w:val="00363293"/>
    <w:rsid w:val="00364D26"/>
    <w:rsid w:val="003B6714"/>
    <w:rsid w:val="003C7EFA"/>
    <w:rsid w:val="00402204"/>
    <w:rsid w:val="00403849"/>
    <w:rsid w:val="00423292"/>
    <w:rsid w:val="00466713"/>
    <w:rsid w:val="004779E8"/>
    <w:rsid w:val="004A5060"/>
    <w:rsid w:val="004C401D"/>
    <w:rsid w:val="004C46B5"/>
    <w:rsid w:val="004D37E6"/>
    <w:rsid w:val="005C5855"/>
    <w:rsid w:val="005F19B4"/>
    <w:rsid w:val="005F2BB1"/>
    <w:rsid w:val="006215FB"/>
    <w:rsid w:val="00687C8A"/>
    <w:rsid w:val="0069349A"/>
    <w:rsid w:val="0069520B"/>
    <w:rsid w:val="006C1205"/>
    <w:rsid w:val="006D2C27"/>
    <w:rsid w:val="006E5D59"/>
    <w:rsid w:val="00741748"/>
    <w:rsid w:val="007450D8"/>
    <w:rsid w:val="00757FAC"/>
    <w:rsid w:val="00764410"/>
    <w:rsid w:val="00771E22"/>
    <w:rsid w:val="007865E8"/>
    <w:rsid w:val="007C5595"/>
    <w:rsid w:val="00815A43"/>
    <w:rsid w:val="00834467"/>
    <w:rsid w:val="00853A78"/>
    <w:rsid w:val="00914D41"/>
    <w:rsid w:val="00963909"/>
    <w:rsid w:val="00967333"/>
    <w:rsid w:val="009B32F3"/>
    <w:rsid w:val="009D2E8D"/>
    <w:rsid w:val="009F0693"/>
    <w:rsid w:val="00A24449"/>
    <w:rsid w:val="00A423DA"/>
    <w:rsid w:val="00AC6A47"/>
    <w:rsid w:val="00AE2117"/>
    <w:rsid w:val="00B34AC9"/>
    <w:rsid w:val="00B34F07"/>
    <w:rsid w:val="00B84081"/>
    <w:rsid w:val="00B941D0"/>
    <w:rsid w:val="00BB7168"/>
    <w:rsid w:val="00BF7BE2"/>
    <w:rsid w:val="00C112C4"/>
    <w:rsid w:val="00C51C6A"/>
    <w:rsid w:val="00C52F13"/>
    <w:rsid w:val="00C569B2"/>
    <w:rsid w:val="00C63D5F"/>
    <w:rsid w:val="00CA06E5"/>
    <w:rsid w:val="00CD0153"/>
    <w:rsid w:val="00CF3655"/>
    <w:rsid w:val="00D2746E"/>
    <w:rsid w:val="00D40CB4"/>
    <w:rsid w:val="00D73C44"/>
    <w:rsid w:val="00E03616"/>
    <w:rsid w:val="00E22925"/>
    <w:rsid w:val="00E82C84"/>
    <w:rsid w:val="00EC2A2F"/>
    <w:rsid w:val="00EC7FC8"/>
    <w:rsid w:val="00ED2B52"/>
    <w:rsid w:val="00EF0C4B"/>
    <w:rsid w:val="00F10F45"/>
    <w:rsid w:val="00F60227"/>
    <w:rsid w:val="00F6604D"/>
    <w:rsid w:val="00FC59AE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016A6"/>
  <w15:chartTrackingRefBased/>
  <w15:docId w15:val="{56DE783B-0395-4AC9-AE40-D411BB75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4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4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4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449"/>
    <w:rPr>
      <w:sz w:val="18"/>
      <w:szCs w:val="18"/>
    </w:rPr>
  </w:style>
  <w:style w:type="paragraph" w:styleId="a7">
    <w:name w:val="List Paragraph"/>
    <w:basedOn w:val="a"/>
    <w:uiPriority w:val="34"/>
    <w:qFormat/>
    <w:rsid w:val="00A244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3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xiaoxv</dc:creator>
  <cp:keywords/>
  <dc:description/>
  <cp:lastModifiedBy>chang xiaoxv</cp:lastModifiedBy>
  <cp:revision>24</cp:revision>
  <dcterms:created xsi:type="dcterms:W3CDTF">2018-11-11T09:20:00Z</dcterms:created>
  <dcterms:modified xsi:type="dcterms:W3CDTF">2018-11-23T02:15:00Z</dcterms:modified>
</cp:coreProperties>
</file>